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sämtliche Nasszellen</w:t>
            </w:r>
          </w:p>
          <w:p>
            <w:pPr>
              <w:spacing w:before="0" w:after="0" w:line="240" w:lineRule="auto"/>
            </w:pPr>
            <w:r>
              <w:t>DG/2.OG</w:t>
            </w:r>
          </w:p>
        </w:tc>
        <w:tc>
          <w:p>
            <w:pPr>
              <w:spacing w:before="0" w:after="0" w:line="240" w:lineRule="auto"/>
            </w:pPr>
            <w:r>
              <w:t>Wand/ Boden </w:t>
            </w:r>
          </w:p>
        </w:tc>
        <w:tc>
          <w:p>
            <w:pPr>
              <w:spacing w:before="0" w:after="0" w:line="240" w:lineRule="auto"/>
            </w:pPr>
            <w:r>
              <w:t>Fliesenkleber, Einbau jünger als 1990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609596445" name="12ed9540-f6e1-11f0-88bd-97835190f67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60777055" name="12ed9540-f6e1-11f0-88bd-97835190f679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alte Wände</w:t>
            </w:r>
          </w:p>
          <w:p>
            <w:pPr>
              <w:spacing w:before="0" w:after="0" w:line="240" w:lineRule="auto"/>
            </w:pPr>
            <w:r>
              <w:t>DG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158688561" name="72da50b0-f6e1-11f0-88bd-97835190f67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47492921" name="72da50b0-f6e1-11f0-88bd-97835190f679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Küche</w:t>
            </w:r>
          </w:p>
          <w:p>
            <w:pPr>
              <w:spacing w:before="0" w:after="0" w:line="240" w:lineRule="auto"/>
            </w:pPr>
            <w:r>
              <w:t>2.OG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461496669" name="e878d7b0-f6e6-11f0-88bd-97835190f67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72826149" name="e878d7b0-f6e6-11f0-88bd-97835190f679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Fassade</w:t>
            </w:r>
          </w:p>
          <w:p>
            <w:pPr>
              <w:spacing w:before="0" w:after="0" w:line="240" w:lineRule="auto"/>
            </w:pPr>
            <w:r>
              <w:t>2.OG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155573514" name="0565b5d0-f6e9-11f0-88bd-97835190f67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30264964" name="0565b5d0-f6e9-11f0-88bd-97835190f679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Zimmer/ Wohnzimmer </w:t>
            </w:r>
          </w:p>
          <w:p>
            <w:pPr>
              <w:spacing w:before="0" w:after="0" w:line="240" w:lineRule="auto"/>
            </w:pPr>
            <w:r>
              <w:t>2.OG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</w:tc>
        <w:tc>
          <w:p>
            <w:pPr>
              <w:spacing w:before="0" w:after="0" w:line="240" w:lineRule="auto"/>
            </w:pPr>
            <w:r>
              <w:t>Elektrospeicherofen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536827802" name="4eac93a0-f6e2-11f0-88bd-97835190f67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43773703" name="4eac93a0-f6e2-11f0-88bd-97835190f679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Wohnzimmer </w:t>
            </w:r>
          </w:p>
          <w:p>
            <w:pPr>
              <w:spacing w:before="0" w:after="0" w:line="240" w:lineRule="auto"/>
            </w:pPr>
            <w:r>
              <w:t>DG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Bodenaufbau nach 1990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612411540" name="9a871b00-f6e3-11f0-88bd-97835190f67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10780281" name="9a871b00-f6e3-11f0-88bd-97835190f679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2.OG</w:t>
            </w:r>
          </w:p>
        </w:tc>
        <w:tc>
          <w:p>
            <w:pPr>
              <w:spacing w:before="0" w:after="0" w:line="240" w:lineRule="auto"/>
            </w:pPr>
            <w:r>
              <w:t>Küchenrückwand 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426799895" name="68c1d5d0-f6e6-11f0-88bd-97835190f67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84620335" name="68c1d5d0-f6e6-11f0-88bd-97835190f679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Gang, Küche, Wohnzimmer </w:t>
            </w:r>
          </w:p>
          <w:p>
            <w:pPr>
              <w:spacing w:before="0" w:after="0" w:line="240" w:lineRule="auto"/>
            </w:pPr>
            <w:r>
              <w:t>2.OG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585436078" name="aa3f1fe0-f6e6-11f0-88bd-97835190f67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28493434" name="aa3f1fe0-f6e6-11f0-88bd-97835190f679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Gang, Küche, Wohnzimmer </w:t>
            </w:r>
          </w:p>
          <w:p>
            <w:pPr>
              <w:spacing w:before="0" w:after="0" w:line="240" w:lineRule="auto"/>
            </w:pPr>
            <w:r>
              <w:t>2.OG</w:t>
            </w:r>
          </w:p>
        </w:tc>
        <w:tc>
          <w:p>
            <w:pPr>
              <w:spacing w:before="0" w:after="0" w:line="240" w:lineRule="auto"/>
            </w:pPr>
            <w:r>
              <w:t>Sockel 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2867260" name="cdb53040-f6e6-11f0-88bd-97835190f67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93839976" name="cdb53040-f6e6-11f0-88bd-97835190f679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Küche</w:t>
            </w:r>
          </w:p>
          <w:p>
            <w:pPr>
              <w:spacing w:before="0" w:after="0" w:line="240" w:lineRule="auto"/>
            </w:pPr>
            <w:r>
              <w:t>2.OG</w:t>
            </w:r>
          </w:p>
        </w:tc>
        <w:tc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Leichtbauelemente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169693899" name="fb993c40-f6e6-11f0-88bd-97835190f67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34249074" name="fb993c40-f6e6-11f0-88bd-97835190f679.jp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Zimmer</w:t>
            </w:r>
          </w:p>
          <w:p>
            <w:pPr>
              <w:spacing w:before="0" w:after="0" w:line="240" w:lineRule="auto"/>
            </w:pPr>
            <w:r>
              <w:t>2.OG</w:t>
            </w:r>
          </w:p>
        </w:tc>
        <w:tc>
          <w:p>
            <w:pPr>
              <w:spacing w:before="0" w:after="0" w:line="240" w:lineRule="auto"/>
            </w:pPr>
            <w:r>
              <w:t>Fenster</w:t>
            </w:r>
          </w:p>
        </w:tc>
        <w:tc>
          <w:p>
            <w:pPr>
              <w:spacing w:before="0" w:after="0" w:line="240" w:lineRule="auto"/>
            </w:pPr>
            <w:r>
              <w:t>Fensterkitt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891759674" name="309fe970-f6e7-11f0-88bd-97835190f67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42807961" name="309fe970-f6e7-11f0-88bd-97835190f679.jpg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Zimmer</w:t>
            </w:r>
          </w:p>
          <w:p>
            <w:pPr>
              <w:spacing w:before="0" w:after="0" w:line="240" w:lineRule="auto"/>
            </w:pPr>
            <w:r>
              <w:t>2.OG</w:t>
            </w:r>
          </w:p>
        </w:tc>
        <w:tc>
          <w:p>
            <w:pPr>
              <w:spacing w:before="0" w:after="0" w:line="240" w:lineRule="auto"/>
            </w:pPr>
            <w:r>
              <w:t>Fensterrahmem</w:t>
            </w:r>
          </w:p>
        </w:tc>
        <w:tc>
          <w:p>
            <w:pPr>
              <w:spacing w:before="0" w:after="0" w:line="240" w:lineRule="auto"/>
            </w:pPr>
            <w:r>
              <w:t>Anschlagkitt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057587422" name="4c373490-f6e7-11f0-88bd-97835190f67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29923810" name="4c373490-f6e7-11f0-88bd-97835190f679.jpg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Zimmer</w:t>
            </w:r>
          </w:p>
          <w:p>
            <w:pPr>
              <w:spacing w:before="0" w:after="0" w:line="240" w:lineRule="auto"/>
            </w:pPr>
            <w:r>
              <w:t>2.OG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(elastische) Bodenbeläge inkl. Kleber zementös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114948677" name="3057f910-f6e9-11f0-88bd-97835190f67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40081632" name="3057f910-f6e9-11f0-88bd-97835190f679.jpg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17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Rainstrasse 27, 8712 Stäfa</w:t>
          </w:r>
        </w:p>
        <w:p>
          <w:pPr>
            <w:spacing w:before="0" w:after="0"/>
          </w:pPr>
          <w:r>
            <w:t>687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media/document_image_rId16.jpeg" Type="http://schemas.openxmlformats.org/officeDocument/2006/relationships/image" Id="rId16"/>
    <Relationship Target="footer.xml" Type="http://schemas.openxmlformats.org/officeDocument/2006/relationships/footer" Id="rId17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